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86120146" name="fc2fbea0-d994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383765" name="fc2fbea0-d994-11f0-8b12-e9f5d575c63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0995100" name="77ad83a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9399564" name="77ad83a0-d995-11f0-8b12-e9f5d575c63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9979915" name="aace0bb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4587971" name="aace0bb0-d995-11f0-8b12-e9f5d575c63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Spielzimmer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Febsterrahmen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Anschkagkitt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2611320" name="d91a0140-d995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00665283" name="d91a0140-d995-11f0-8b12-e9f5d575c63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0054971" name="a6f1ed80-d996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3125074" name="a6f1ed80-d996-11f0-8b12-e9f5d575c63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4126330" name="04132ce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7790964" name="04132ce0-d997-11f0-8b12-e9f5d575c63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/ 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8716836" name="fba66300-d997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1031466" name="fba66300-d997-11f0-8b12-e9f5d575c63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EG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1273481" name="44b3b61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18476" name="44b3b610-d998-11f0-8b12-e9f5d575c63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42234140" name="aa67a160-d998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881240" name="aa67a160-d998-11f0-8b12-e9f5d575c63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42067492" name="2255aff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0589693" name="2255aff0-d999-11f0-8b12-e9f5d575c63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5176861" name="710804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172794" name="710804e0-d999-11f0-8b12-e9f5d575c63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7335879" name="82c9eae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2070" name="82c9eae0-d999-11f0-8b12-e9f5d575c63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96813689" name="fc1ce0a0-d999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7531395" name="fc1ce0a0-d999-11f0-8b12-e9f5d575c63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4991974" name="0d342ec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629892" name="0d342ec0-d99a-11f0-8b12-e9f5d575c63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99108266" name="76bf60d0-d99a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1906732" name="76bf60d0-d99a-11f0-8b12-e9f5d575c63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4224406" name="d780e68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3823877" name="d780e680-d99c-11f0-8b12-e9f5d575c63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5515464" name="ebb9bff0-d99c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9578552" name="ebb9bff0-d99c-11f0-8b12-e9f5d575c63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0334539" name="29f7bd80-d99d-11f0-8b12-e9f5d575c63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298820" name="29f7bd80-d99d-11f0-8b12-e9f5d575c63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Apfelweg 2, 8404 Winterthur</w:t>
          </w:r>
        </w:p>
        <w:p>
          <w:pPr>
            <w:spacing w:before="0" w:after="0"/>
          </w:pPr>
          <w:r>
            <w:t>635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